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6138226" name="e76fe0f0-0e44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8458245" name="e76fe0f0-0e44-11f1-9e17-490f6897922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9112940" name="23068c40-0e45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2220867" name="23068c40-0e45-11f1-9e17-490f68979223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449292" name="ce13ea60-0e45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9762041" name="ce13ea60-0e45-11f1-9e17-490f6897922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Waschküche/ Trockeraum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8183409" name="f9ed8060-0e45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9589514" name="f9ed8060-0e45-11f1-9e17-490f6897922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Rohrbandage </w:t>
            </w:r>
          </w:p>
        </w:tc>
        <w:tc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0273478" name="1c05fc90-0e46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5549170" name="1c05fc90-0e46-11f1-9e17-490f6897922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Rohreinführung </w:t>
            </w:r>
          </w:p>
        </w:tc>
        <w:tc>
          <w:p>
            <w:pPr>
              <w:spacing w:before="0" w:after="0" w:line="240" w:lineRule="auto"/>
            </w:pPr>
            <w:r>
              <w:t>Rohreinführung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8076710" name="3e6e1f60-0e46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2081069" name="3e6e1f60-0e46-11f1-9e17-490f6897922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UG-EG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4446583" name="74f83840-0e46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5096535" name="74f83840-0e46-11f1-9e17-490f6897922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-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662110" name="e0fc3280-0e46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2609030" name="e0fc3280-0e46-11f1-9e17-490f6897922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8582970" name="3362dce0-0e47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2866879" name="3362dce0-0e47-11f1-9e17-490f6897922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2389763" name="59f48fb0-0e48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3580114" name="59f48fb0-0e48-11f1-9e17-490f6897922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7449957" name="72a20150-0e48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491704" name="72a20150-0e48-11f1-9e17-490f68979223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5865246" name="823dfa10-0e48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1227780" name="823dfa10-0e48-11f1-9e17-490f6897922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3755156" name="9852bf70-0e48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9669172" name="9852bf70-0e48-11f1-9e17-490f6897922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8591989" name="566dbd70-0e49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0832198" name="566dbd70-0e49-11f1-9e17-490f6897922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8944286" name="69b64370-0e49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0654737" name="69b64370-0e49-11f1-9e17-490f6897922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3428622" name="78935900-0e49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2796301" name="78935900-0e49-11f1-9e17-490f6897922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1865513" name="8be68d60-0e49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9799747" name="8be68d60-0e49-11f1-9e17-490f6897922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5914194" name="c7e10390-0e49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6602327" name="c7e10390-0e49-11f1-9e17-490f68979223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Schlafzimner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0674394" name="1d060aa0-0e4a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1104032" name="1d060aa0-0e4a-11f1-9e17-490f68979223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EG-OG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3586189" name="47b180e0-0e4a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8955268" name="47b180e0-0e4a-11f1-9e17-490f68979223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7162788" name="482c27c0-0e4d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7616072" name="482c27c0-0e4d-11f1-9e17-490f6897922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3737362" name="5b64f650-0e4d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1503822" name="5b64f650-0e4d-11f1-9e17-490f6897922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6352706" name="7d30b210-0e4d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6897199" name="7d30b210-0e4d-11f1-9e17-490f68979223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9516924" name="e36a4820-0e4d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3908839" name="e36a4820-0e4d-11f1-9e17-490f68979223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784128" name="f11ac490-0e4d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684233" name="f11ac490-0e4d-11f1-9e17-490f6897922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WC Bad </w:t>
            </w:r>
          </w:p>
          <w:p>
            <w:pPr>
              <w:spacing w:before="0" w:after="0" w:line="240" w:lineRule="auto"/>
            </w:pPr>
            <w:r>
              <w:t>OG /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0744334" name="ffa80c70-0e4d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6891822" name="ffa80c70-0e4d-11f1-9e17-490f68979223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0950322" name="03957dd0-0e4f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7992529" name="03957dd0-0e4f-11f1-9e17-490f68979223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0028604" name="12715ae0-0e4f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1108877" name="12715ae0-0e4f-11f1-9e17-490f68979223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5109896" name="22695650-0e4f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9654453" name="22695650-0e4f-11f1-9e17-490f68979223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0735939" name="7328b950-0e4f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0772209" name="7328b950-0e4f-11f1-9e17-490f68979223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Anschlagkitt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8973946" name="e5c1bac0-0e4f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8085153" name="e5c1bac0-0e4f-11f1-9e17-490f68979223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9313011" name="30a6b400-0e50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2842343" name="30a6b400-0e50-11f1-9e17-490f68979223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OG-DG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3679389" name="7d403b10-0e50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7290534" name="7d403b10-0e50-11f1-9e17-490f68979223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Tägerstein 6, 8910 Affoltern am Albis</w:t>
          </w:r>
        </w:p>
        <w:p>
          <w:pPr>
            <w:spacing w:before="0" w:after="0"/>
          </w:pPr>
          <w:r>
            <w:t>737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footer.xml" Type="http://schemas.openxmlformats.org/officeDocument/2006/relationships/footer" Id="rId37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